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7398143" name="ea0788b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2233053" name="ea0788b0-1d1f-11f1-a92b-93134fd460b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7018247" name="eeb29a30-1d1f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474948" name="eeb29a30-1d1f-11f1-a92b-93134fd460b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DG -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7257645" name="09200b5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0369116" name="09200b50-1d20-11f1-a92b-93134fd460b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1722380" name="0d666790-1d20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0752032" name="0d666790-1d20-11f1-a92b-93134fd460b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307180" name="dae1e25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1435136" name="dae1e250-1d28-11f1-a92b-93134fd460b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7017683" name="dfdb61f0-1d28-11f1-a92b-93134fd460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6955706" name="dfdb61f0-1d28-11f1-a92b-93134fd460b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Nelkenstrasse 10, 9220 Bischofszell</w:t>
          </w:r>
        </w:p>
        <w:p>
          <w:pPr>
            <w:spacing w:before="0" w:after="0"/>
          </w:pPr>
          <w:r>
            <w:t>772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